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Brandschutztüren, -tore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6993960" name="f7e32f30-57df-11f0-8345-f7e67df7f6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4972725" name="f7e32f30-57df-11f0-8345-f7e67df7f63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1025941" name="0925fa20-57e0-11f0-a0ee-cf97c234f8c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1413806" name="0925fa20-57e0-11f0-a0ee-cf97c234f8c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7620018" name="bf05eca0-57e1-11f0-af78-97dc4b76e6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1833116" name="bf05eca0-57e1-11f0-af78-97dc4b76e6b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5651546" name="c32fc030-57e1-11f0-8304-4391dad440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5227510" name="c32fc030-57e1-11f0-8304-4391dad4404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Elektrotableau/ Faserzement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4755087" name="e0dabe30-57e3-11f0-8c49-75535dbf75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1178416" name="e0dabe30-57e3-11f0-8c49-75535dbf758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1293117" name="ea538460-57e3-11f0-bc30-2700301b81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1528094" name="ea538460-57e3-11f0-bc30-2700301b81b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>DG-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1620683" name="0d5b9b40-57e5-11f0-980a-21d1d0487f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0815800" name="0d5b9b40-57e5-11f0-980a-21d1d0487ff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3450978" name="11d1e120-57e5-11f0-a52f-8f786109f7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1904279" name="11d1e120-57e5-11f0-a52f-8f786109f75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 DG 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Febsterkitt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3544844" name="6a5d92d0-57e5-11f0-a7ca-572c7f849c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4226248" name="6a5d92d0-57e5-11f0-a7ca-572c7f849c3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4964814" name="6d557610-57e5-11f0-8163-3bb1b3bda5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0436987" name="6d557610-57e5-11f0-8163-3bb1b3bda540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Breitistrasse 12, 8335 Hittnau</w:t>
          </w:r>
        </w:p>
        <w:p>
          <w:pPr>
            <w:spacing w:before="0" w:after="0"/>
          </w:pPr>
          <w:r>
            <w:t>357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